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A23B9" w14:textId="77777777" w:rsidR="00656C15" w:rsidRDefault="00C21B41">
      <w:pPr>
        <w:pStyle w:val="Heading1"/>
      </w:pPr>
      <w:r>
        <w:t>Privacy Policy – Hope Valley Scholars Inc</w:t>
      </w:r>
    </w:p>
    <w:p w14:paraId="7D0916A4" w14:textId="684434C5" w:rsidR="00656C15" w:rsidRDefault="00C21B41">
      <w:r>
        <w:t xml:space="preserve">Last updated: </w:t>
      </w:r>
      <w:r w:rsidR="00EF3849">
        <w:t>01/01/2026</w:t>
      </w:r>
      <w:r>
        <w:br/>
      </w:r>
    </w:p>
    <w:p w14:paraId="60B698C0" w14:textId="77777777" w:rsidR="00656C15" w:rsidRDefault="00C21B41">
      <w:pPr>
        <w:pStyle w:val="Heading2"/>
      </w:pPr>
      <w:r>
        <w:t>1. Introduction</w:t>
      </w:r>
    </w:p>
    <w:p w14:paraId="580ED6D7" w14:textId="77777777" w:rsidR="00656C15" w:rsidRDefault="00C21B41">
      <w:r>
        <w:t>Hope Valley Scholars Inc respects your privacy and is committed to protecting your personal information. This Privacy Policy explains how we collect, use, store, and safeguard information obtained through our website, donations, communications, and partnerships.</w:t>
      </w:r>
    </w:p>
    <w:p w14:paraId="4C54CED2" w14:textId="77777777" w:rsidR="00656C15" w:rsidRDefault="00C21B41">
      <w:pPr>
        <w:pStyle w:val="Heading2"/>
      </w:pPr>
      <w:r>
        <w:t>2. Information We Collect</w:t>
      </w:r>
    </w:p>
    <w:p w14:paraId="6C8F2A86" w14:textId="77777777" w:rsidR="00656C15" w:rsidRDefault="00C21B41">
      <w:r>
        <w:t>Personal Information may include name, email address, phone number, organization name, donation details, and messages submitted through forms. Non-personal information may include browser type, device information, website usage data, and cookies.</w:t>
      </w:r>
    </w:p>
    <w:p w14:paraId="4B5F4785" w14:textId="77777777" w:rsidR="00656C15" w:rsidRDefault="00C21B41">
      <w:pPr>
        <w:pStyle w:val="Heading2"/>
      </w:pPr>
      <w:r>
        <w:t>3. How We Use Information</w:t>
      </w:r>
    </w:p>
    <w:p w14:paraId="2147A870" w14:textId="77777777" w:rsidR="00656C15" w:rsidRDefault="00C21B41">
      <w:r>
        <w:t>We use collected information to respond to inquiries, process donations, provide program updates, improve website functionality, and maintain accountability. We do not sell, rent, or trade personal information.</w:t>
      </w:r>
    </w:p>
    <w:p w14:paraId="55159279" w14:textId="77777777" w:rsidR="00656C15" w:rsidRDefault="00C21B41">
      <w:pPr>
        <w:pStyle w:val="Heading2"/>
      </w:pPr>
      <w:r>
        <w:t>4. Donations and Financial Information</w:t>
      </w:r>
    </w:p>
    <w:p w14:paraId="37A1183B" w14:textId="77777777" w:rsidR="00656C15" w:rsidRDefault="00C21B41">
      <w:r>
        <w:t>Donation transactions may be processed through secure third-party platforms. Hope Valley Scholars Inc does not store sensitive payment details.</w:t>
      </w:r>
    </w:p>
    <w:p w14:paraId="3A2B54F8" w14:textId="77777777" w:rsidR="00656C15" w:rsidRDefault="00C21B41">
      <w:pPr>
        <w:pStyle w:val="Heading2"/>
      </w:pPr>
      <w:r>
        <w:t>5. Data Protection</w:t>
      </w:r>
    </w:p>
    <w:p w14:paraId="2B677727" w14:textId="77777777" w:rsidR="00656C15" w:rsidRDefault="00C21B41">
      <w:r>
        <w:t>We implement reasonable administrative and technical safeguards to protect personal information from unauthorized access or misuse.</w:t>
      </w:r>
    </w:p>
    <w:p w14:paraId="3B52CA77" w14:textId="77777777" w:rsidR="00656C15" w:rsidRDefault="00C21B41">
      <w:pPr>
        <w:pStyle w:val="Heading2"/>
      </w:pPr>
      <w:r>
        <w:t>6. Student Privacy</w:t>
      </w:r>
    </w:p>
    <w:p w14:paraId="722E1304" w14:textId="77777777" w:rsidR="00656C15" w:rsidRDefault="00C21B41">
      <w:r>
        <w:t>To protect scholar dignity and safety, Hope Valley Scholars Inc may use student codes or anonymized stories when sharing updates publicly.</w:t>
      </w:r>
    </w:p>
    <w:p w14:paraId="6C9C6DD9" w14:textId="77777777" w:rsidR="00656C15" w:rsidRDefault="00C21B41">
      <w:pPr>
        <w:pStyle w:val="Heading2"/>
      </w:pPr>
      <w:r>
        <w:t>7. Cookies and Analytics</w:t>
      </w:r>
    </w:p>
    <w:p w14:paraId="482EFF2A" w14:textId="77777777" w:rsidR="00656C15" w:rsidRDefault="00C21B41">
      <w:r>
        <w:t>Our website may use cookies and analytics tools to understand visitor behavior and improve performance. Cookies may be disabled through browser settings.</w:t>
      </w:r>
    </w:p>
    <w:p w14:paraId="4DFFC64C" w14:textId="77777777" w:rsidR="00656C15" w:rsidRDefault="00C21B41">
      <w:pPr>
        <w:pStyle w:val="Heading2"/>
      </w:pPr>
      <w:r>
        <w:t>8. Third-Party Links</w:t>
      </w:r>
    </w:p>
    <w:p w14:paraId="68673BDB" w14:textId="77777777" w:rsidR="00656C15" w:rsidRDefault="00C21B41">
      <w:r>
        <w:t>Our website may contain links to external sites. Hope Valley Scholars Inc is not responsible for third-party privacy practices.</w:t>
      </w:r>
    </w:p>
    <w:p w14:paraId="5B703020" w14:textId="77777777" w:rsidR="00656C15" w:rsidRDefault="00C21B41">
      <w:pPr>
        <w:pStyle w:val="Heading2"/>
      </w:pPr>
      <w:r>
        <w:t>9. Your Rights</w:t>
      </w:r>
    </w:p>
    <w:p w14:paraId="79F32738" w14:textId="383603B9" w:rsidR="00656C15" w:rsidRDefault="00C21B41">
      <w:r>
        <w:t xml:space="preserve">You may </w:t>
      </w:r>
      <w:proofErr w:type="gramStart"/>
      <w:r w:rsidR="00050671">
        <w:t>request</w:t>
      </w:r>
      <w:r>
        <w:t xml:space="preserve"> </w:t>
      </w:r>
      <w:r w:rsidR="00050671">
        <w:t>to</w:t>
      </w:r>
      <w:proofErr w:type="gramEnd"/>
      <w:r w:rsidR="00050671">
        <w:t xml:space="preserve"> </w:t>
      </w:r>
      <w:r>
        <w:t>access, update, or delete your personal information and opt out of communications.</w:t>
      </w:r>
    </w:p>
    <w:p w14:paraId="00348942" w14:textId="77777777" w:rsidR="00656C15" w:rsidRDefault="00C21B41">
      <w:pPr>
        <w:pStyle w:val="Heading2"/>
      </w:pPr>
      <w:r>
        <w:lastRenderedPageBreak/>
        <w:t>10. Updates</w:t>
      </w:r>
    </w:p>
    <w:p w14:paraId="7A824A77" w14:textId="77777777" w:rsidR="00656C15" w:rsidRDefault="00C21B41">
      <w:r>
        <w:t>This Privacy Policy may be updated periodically. Changes will be reflected with a revised date.</w:t>
      </w:r>
    </w:p>
    <w:p w14:paraId="736FBED9" w14:textId="77777777" w:rsidR="00656C15" w:rsidRDefault="00C21B41">
      <w:pPr>
        <w:pStyle w:val="Heading2"/>
      </w:pPr>
      <w:r>
        <w:t>11. Contact</w:t>
      </w:r>
    </w:p>
    <w:p w14:paraId="20F99095" w14:textId="62022EB4" w:rsidR="00656C15" w:rsidRDefault="00C21B41">
      <w:r>
        <w:t>For questions regarding this Privacy Policy, contact Hope Valley Scholars Inc.</w:t>
      </w:r>
      <w:r>
        <w:br/>
        <w:t xml:space="preserve">Email: </w:t>
      </w:r>
      <w:r w:rsidR="00EF3849">
        <w:t>info@hopevalleyscholars.org</w:t>
      </w:r>
      <w:r>
        <w:br/>
        <w:t xml:space="preserve">Phone: </w:t>
      </w:r>
      <w:r w:rsidR="00050671">
        <w:t xml:space="preserve">+1 </w:t>
      </w:r>
      <w:r w:rsidR="00EF3849">
        <w:t>302-898-6006</w:t>
      </w:r>
    </w:p>
    <w:sectPr w:rsidR="00656C15"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413547830">
    <w:abstractNumId w:val="8"/>
  </w:num>
  <w:num w:numId="2" w16cid:durableId="369303046">
    <w:abstractNumId w:val="6"/>
  </w:num>
  <w:num w:numId="3" w16cid:durableId="284318155">
    <w:abstractNumId w:val="5"/>
  </w:num>
  <w:num w:numId="4" w16cid:durableId="1963539220">
    <w:abstractNumId w:val="4"/>
  </w:num>
  <w:num w:numId="5" w16cid:durableId="1890410597">
    <w:abstractNumId w:val="7"/>
  </w:num>
  <w:num w:numId="6" w16cid:durableId="859052112">
    <w:abstractNumId w:val="3"/>
  </w:num>
  <w:num w:numId="7" w16cid:durableId="536818504">
    <w:abstractNumId w:val="2"/>
  </w:num>
  <w:num w:numId="8" w16cid:durableId="1996956710">
    <w:abstractNumId w:val="1"/>
  </w:num>
  <w:num w:numId="9" w16cid:durableId="921331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671"/>
    <w:rsid w:val="0006063C"/>
    <w:rsid w:val="0015074B"/>
    <w:rsid w:val="0029639D"/>
    <w:rsid w:val="00326F90"/>
    <w:rsid w:val="003442C9"/>
    <w:rsid w:val="00465490"/>
    <w:rsid w:val="00656C15"/>
    <w:rsid w:val="00A62CC6"/>
    <w:rsid w:val="00AA1D8D"/>
    <w:rsid w:val="00AD657F"/>
    <w:rsid w:val="00B47730"/>
    <w:rsid w:val="00C21B41"/>
    <w:rsid w:val="00CB0664"/>
    <w:rsid w:val="00EF384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E6A018E"/>
  <w14:defaultImageDpi w14:val="300"/>
  <w15:docId w15:val="{765BCFE2-0B47-465A-8D92-49623E234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283</Words>
  <Characters>1766</Characters>
  <Application>Microsoft Office Word</Application>
  <DocSecurity>0</DocSecurity>
  <Lines>40</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Joan Githua</cp:lastModifiedBy>
  <cp:revision>5</cp:revision>
  <dcterms:created xsi:type="dcterms:W3CDTF">2026-02-27T18:59:00Z</dcterms:created>
  <dcterms:modified xsi:type="dcterms:W3CDTF">2026-02-27T19:35:00Z</dcterms:modified>
  <cp:category/>
</cp:coreProperties>
</file>